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8D74E8" w14:textId="77777777" w:rsidR="001A4F4B" w:rsidRDefault="001A4F4B">
      <w:pPr>
        <w:spacing w:after="60"/>
        <w:rPr>
          <w:lang w:val="pl-PL"/>
        </w:rPr>
      </w:pPr>
    </w:p>
    <w:p w14:paraId="083B0E5E" w14:textId="77777777" w:rsidR="001A4F4B" w:rsidRPr="001A4F4B" w:rsidRDefault="001A4F4B" w:rsidP="001A4F4B">
      <w:pPr>
        <w:pStyle w:val="Nagwek2"/>
        <w:ind w:hanging="425"/>
        <w:jc w:val="center"/>
        <w:rPr>
          <w:rFonts w:ascii="Calibri" w:hAnsi="Calibri"/>
          <w:sz w:val="24"/>
          <w:szCs w:val="24"/>
          <w:lang w:val="pl-PL"/>
        </w:rPr>
      </w:pPr>
      <w:r w:rsidRPr="001A4F4B">
        <w:rPr>
          <w:rFonts w:ascii="Calibri" w:hAnsi="Calibri"/>
          <w:sz w:val="24"/>
          <w:szCs w:val="24"/>
          <w:lang w:val="pl-PL"/>
        </w:rPr>
        <w:t>FORMULARZ OFERTOWY</w:t>
      </w:r>
    </w:p>
    <w:p w14:paraId="5CA2D73B" w14:textId="77777777" w:rsidR="001A4F4B" w:rsidRDefault="001A4F4B" w:rsidP="001A4F4B">
      <w:pPr>
        <w:rPr>
          <w:rFonts w:ascii="Times New Roman" w:hAnsi="Times New Roman"/>
          <w:sz w:val="24"/>
          <w:szCs w:val="24"/>
          <w:lang w:val="x-none"/>
        </w:rPr>
      </w:pPr>
    </w:p>
    <w:p w14:paraId="6E27DD47" w14:textId="77777777" w:rsidR="001A4F4B" w:rsidRDefault="001A4F4B" w:rsidP="001A4F4B">
      <w:pPr>
        <w:spacing w:before="240" w:after="240"/>
        <w:jc w:val="both"/>
        <w:rPr>
          <w:rFonts w:ascii="Calibri" w:hAnsi="Calibri"/>
          <w:b/>
          <w:sz w:val="22"/>
          <w:lang w:val="pl-PL"/>
        </w:rPr>
      </w:pPr>
      <w:r w:rsidRPr="001A4F4B">
        <w:rPr>
          <w:rFonts w:ascii="Calibri" w:hAnsi="Calibri"/>
          <w:b/>
          <w:sz w:val="22"/>
          <w:lang w:val="pl-PL"/>
        </w:rPr>
        <w:t>Dane Wykonawcy:</w:t>
      </w:r>
    </w:p>
    <w:p w14:paraId="0A60EDC0" w14:textId="77777777" w:rsidR="001A4F4B" w:rsidRPr="001A4F4B" w:rsidRDefault="001A4F4B" w:rsidP="001A4F4B">
      <w:pPr>
        <w:tabs>
          <w:tab w:val="right" w:leader="dot" w:pos="9639"/>
        </w:tabs>
        <w:spacing w:before="240" w:after="240"/>
        <w:jc w:val="both"/>
        <w:rPr>
          <w:rFonts w:ascii="Calibri" w:hAnsi="Calibri"/>
          <w:sz w:val="22"/>
          <w:lang w:val="pl-PL"/>
        </w:rPr>
      </w:pPr>
      <w:r w:rsidRPr="001A4F4B">
        <w:rPr>
          <w:rFonts w:ascii="Calibri" w:hAnsi="Calibri"/>
          <w:bCs/>
          <w:sz w:val="22"/>
          <w:lang w:val="pl-PL"/>
        </w:rPr>
        <w:t>Nazwa</w:t>
      </w:r>
      <w:r w:rsidRPr="001A4F4B">
        <w:rPr>
          <w:rFonts w:ascii="Calibri" w:hAnsi="Calibri"/>
          <w:sz w:val="22"/>
          <w:lang w:val="pl-PL"/>
        </w:rPr>
        <w:t xml:space="preserve">: </w:t>
      </w:r>
      <w:r w:rsidRPr="001A4F4B">
        <w:rPr>
          <w:rFonts w:ascii="Calibri" w:hAnsi="Calibri"/>
          <w:sz w:val="22"/>
          <w:lang w:val="pl-PL"/>
        </w:rPr>
        <w:tab/>
      </w:r>
    </w:p>
    <w:p w14:paraId="438D8317" w14:textId="77777777" w:rsidR="001A4F4B" w:rsidRPr="001A4F4B" w:rsidRDefault="001A4F4B" w:rsidP="001A4F4B">
      <w:pPr>
        <w:tabs>
          <w:tab w:val="right" w:leader="dot" w:pos="9639"/>
        </w:tabs>
        <w:spacing w:before="240" w:after="240"/>
        <w:jc w:val="both"/>
        <w:rPr>
          <w:rFonts w:ascii="Calibri" w:hAnsi="Calibri"/>
          <w:sz w:val="22"/>
          <w:lang w:val="pl-PL"/>
        </w:rPr>
      </w:pPr>
      <w:r w:rsidRPr="001A4F4B">
        <w:rPr>
          <w:rFonts w:ascii="Calibri" w:hAnsi="Calibri"/>
          <w:bCs/>
          <w:sz w:val="22"/>
          <w:lang w:val="pl-PL"/>
        </w:rPr>
        <w:t>Adres</w:t>
      </w:r>
      <w:r w:rsidRPr="001A4F4B">
        <w:rPr>
          <w:rFonts w:ascii="Calibri" w:hAnsi="Calibri"/>
          <w:sz w:val="22"/>
          <w:lang w:val="pl-PL"/>
        </w:rPr>
        <w:t>:</w:t>
      </w:r>
      <w:r w:rsidRPr="001A4F4B">
        <w:rPr>
          <w:rFonts w:ascii="Calibri" w:hAnsi="Calibri"/>
          <w:sz w:val="22"/>
          <w:lang w:val="pl-PL"/>
        </w:rPr>
        <w:tab/>
      </w:r>
    </w:p>
    <w:p w14:paraId="26EAE6DE" w14:textId="77777777" w:rsidR="001A4F4B" w:rsidRPr="001A4F4B" w:rsidRDefault="001A4F4B" w:rsidP="001A4F4B">
      <w:pPr>
        <w:tabs>
          <w:tab w:val="left" w:leader="dot" w:pos="3969"/>
          <w:tab w:val="right" w:leader="dot" w:pos="9639"/>
        </w:tabs>
        <w:spacing w:before="240" w:after="240"/>
        <w:jc w:val="both"/>
        <w:rPr>
          <w:rFonts w:ascii="Calibri" w:hAnsi="Calibri"/>
          <w:sz w:val="22"/>
          <w:lang w:val="pl-PL"/>
        </w:rPr>
      </w:pPr>
      <w:r w:rsidRPr="001A4F4B">
        <w:rPr>
          <w:rFonts w:ascii="Calibri" w:hAnsi="Calibri"/>
          <w:bCs/>
          <w:sz w:val="22"/>
          <w:lang w:val="pl-PL"/>
        </w:rPr>
        <w:t>REGON</w:t>
      </w:r>
      <w:r w:rsidRPr="001A4F4B">
        <w:rPr>
          <w:rFonts w:ascii="Calibri" w:hAnsi="Calibri"/>
          <w:sz w:val="22"/>
          <w:lang w:val="pl-PL"/>
        </w:rPr>
        <w:t>:</w:t>
      </w:r>
      <w:r w:rsidRPr="001A4F4B">
        <w:rPr>
          <w:rFonts w:ascii="Calibri" w:hAnsi="Calibri"/>
          <w:sz w:val="22"/>
          <w:lang w:val="pl-PL"/>
        </w:rPr>
        <w:tab/>
        <w:t xml:space="preserve"> </w:t>
      </w:r>
      <w:r w:rsidRPr="001A4F4B">
        <w:rPr>
          <w:rFonts w:ascii="Calibri" w:hAnsi="Calibri"/>
          <w:bCs/>
          <w:sz w:val="22"/>
          <w:lang w:val="pl-PL"/>
        </w:rPr>
        <w:t>NIP</w:t>
      </w:r>
      <w:r w:rsidRPr="001A4F4B">
        <w:rPr>
          <w:rFonts w:ascii="Calibri" w:hAnsi="Calibri"/>
          <w:sz w:val="22"/>
          <w:lang w:val="pl-PL"/>
        </w:rPr>
        <w:t>:</w:t>
      </w:r>
      <w:r w:rsidRPr="001A4F4B">
        <w:rPr>
          <w:rFonts w:ascii="Calibri" w:hAnsi="Calibri"/>
          <w:sz w:val="22"/>
          <w:lang w:val="pl-PL"/>
        </w:rPr>
        <w:tab/>
      </w:r>
    </w:p>
    <w:p w14:paraId="1CA7A080" w14:textId="77777777" w:rsidR="001A4F4B" w:rsidRPr="001A4F4B" w:rsidRDefault="001A4F4B" w:rsidP="001A4F4B">
      <w:pPr>
        <w:tabs>
          <w:tab w:val="right" w:leader="dot" w:pos="9639"/>
        </w:tabs>
        <w:spacing w:before="240" w:after="240"/>
        <w:jc w:val="both"/>
        <w:rPr>
          <w:rFonts w:ascii="Calibri" w:hAnsi="Calibri"/>
          <w:sz w:val="22"/>
          <w:lang w:val="pl-PL"/>
        </w:rPr>
      </w:pPr>
      <w:r w:rsidRPr="001A4F4B">
        <w:rPr>
          <w:rFonts w:ascii="Calibri" w:hAnsi="Calibri"/>
          <w:b/>
          <w:bCs/>
          <w:sz w:val="22"/>
          <w:lang w:val="pl-PL"/>
        </w:rPr>
        <w:t>Osoba do kontaktu</w:t>
      </w:r>
      <w:r w:rsidRPr="001A4F4B">
        <w:rPr>
          <w:rFonts w:ascii="Calibri" w:hAnsi="Calibri"/>
          <w:b/>
          <w:sz w:val="22"/>
          <w:lang w:val="pl-PL"/>
        </w:rPr>
        <w:t>:</w:t>
      </w:r>
      <w:r w:rsidRPr="001A4F4B">
        <w:rPr>
          <w:rFonts w:ascii="Calibri" w:hAnsi="Calibri"/>
          <w:sz w:val="22"/>
          <w:lang w:val="pl-PL"/>
        </w:rPr>
        <w:t xml:space="preserve"> </w:t>
      </w:r>
      <w:r w:rsidRPr="001A4F4B">
        <w:rPr>
          <w:rFonts w:ascii="Calibri" w:hAnsi="Calibri"/>
          <w:sz w:val="22"/>
          <w:lang w:val="pl-PL"/>
        </w:rPr>
        <w:tab/>
      </w:r>
    </w:p>
    <w:p w14:paraId="65C51DC6" w14:textId="77777777" w:rsidR="001A4F4B" w:rsidRPr="001A4F4B" w:rsidRDefault="001A4F4B" w:rsidP="001A4F4B">
      <w:pPr>
        <w:tabs>
          <w:tab w:val="right" w:leader="dot" w:pos="9639"/>
        </w:tabs>
        <w:spacing w:before="240" w:after="240"/>
        <w:jc w:val="both"/>
        <w:rPr>
          <w:rFonts w:ascii="Calibri" w:hAnsi="Calibri"/>
          <w:b/>
          <w:sz w:val="22"/>
          <w:lang w:val="pl-PL"/>
        </w:rPr>
      </w:pPr>
      <w:r w:rsidRPr="001A4F4B">
        <w:rPr>
          <w:rFonts w:ascii="Calibri" w:hAnsi="Calibri"/>
          <w:b/>
          <w:sz w:val="22"/>
          <w:lang w:val="pl-PL"/>
        </w:rPr>
        <w:t>Dane kontaktowe:</w:t>
      </w:r>
    </w:p>
    <w:p w14:paraId="56141583" w14:textId="77777777" w:rsidR="001A4F4B" w:rsidRPr="001A4F4B" w:rsidRDefault="001A4F4B" w:rsidP="001A4F4B">
      <w:pPr>
        <w:tabs>
          <w:tab w:val="left" w:leader="dot" w:pos="4536"/>
          <w:tab w:val="right" w:leader="dot" w:pos="9639"/>
        </w:tabs>
        <w:spacing w:before="240" w:after="240"/>
        <w:jc w:val="both"/>
        <w:rPr>
          <w:rFonts w:ascii="Calibri" w:hAnsi="Calibri"/>
          <w:sz w:val="22"/>
          <w:lang w:val="pl-PL"/>
        </w:rPr>
      </w:pPr>
      <w:r w:rsidRPr="001A4F4B">
        <w:rPr>
          <w:rFonts w:ascii="Calibri" w:hAnsi="Calibri"/>
          <w:bCs/>
          <w:sz w:val="22"/>
          <w:lang w:val="pl-PL"/>
        </w:rPr>
        <w:t>tel.:</w:t>
      </w:r>
      <w:r w:rsidRPr="001A4F4B">
        <w:rPr>
          <w:rFonts w:ascii="Calibri" w:hAnsi="Calibri"/>
          <w:sz w:val="22"/>
          <w:lang w:val="pl-PL"/>
        </w:rPr>
        <w:t xml:space="preserve"> </w:t>
      </w:r>
      <w:r w:rsidRPr="001A4F4B">
        <w:rPr>
          <w:rFonts w:ascii="Calibri" w:hAnsi="Calibri"/>
          <w:sz w:val="22"/>
          <w:lang w:val="pl-PL"/>
        </w:rPr>
        <w:tab/>
      </w:r>
      <w:r w:rsidRPr="001A4F4B">
        <w:rPr>
          <w:rFonts w:ascii="Calibri" w:hAnsi="Calibri"/>
          <w:bCs/>
          <w:sz w:val="22"/>
          <w:lang w:val="pl-PL"/>
        </w:rPr>
        <w:t>e-</w:t>
      </w:r>
      <w:r w:rsidRPr="001A4F4B">
        <w:rPr>
          <w:rFonts w:ascii="Calibri" w:hAnsi="Calibri"/>
          <w:sz w:val="22"/>
          <w:lang w:val="pl-PL"/>
        </w:rPr>
        <w:t>mail:</w:t>
      </w:r>
      <w:r w:rsidRPr="001A4F4B">
        <w:rPr>
          <w:rFonts w:ascii="Calibri" w:hAnsi="Calibri"/>
          <w:sz w:val="22"/>
          <w:lang w:val="pl-PL"/>
        </w:rPr>
        <w:tab/>
      </w:r>
    </w:p>
    <w:p w14:paraId="1AE2EBD2" w14:textId="77777777" w:rsidR="001A4F4B" w:rsidRDefault="001A4F4B" w:rsidP="0025567D">
      <w:pPr>
        <w:pStyle w:val="Tekstblokowy"/>
        <w:ind w:left="0" w:right="142"/>
        <w:rPr>
          <w:rFonts w:ascii="Calibri" w:hAnsi="Calibri"/>
          <w:b w:val="0"/>
          <w:smallCaps/>
          <w:sz w:val="22"/>
          <w:szCs w:val="22"/>
        </w:rPr>
      </w:pPr>
    </w:p>
    <w:p w14:paraId="5B8A2199" w14:textId="7229CA3C" w:rsidR="001A4F4B" w:rsidRDefault="0025567D" w:rsidP="0025567D">
      <w:pPr>
        <w:pStyle w:val="Tekstblokowy"/>
        <w:ind w:left="0" w:right="142"/>
        <w:rPr>
          <w:rFonts w:ascii="Calibri" w:hAnsi="Calibri"/>
          <w:b w:val="0"/>
          <w:smallCaps/>
          <w:sz w:val="22"/>
          <w:szCs w:val="22"/>
        </w:rPr>
      </w:pPr>
      <w:r>
        <w:rPr>
          <w:rFonts w:ascii="Calibri" w:hAnsi="Calibri"/>
          <w:b w:val="0"/>
          <w:smallCaps/>
          <w:sz w:val="22"/>
          <w:szCs w:val="22"/>
        </w:rPr>
        <w:t xml:space="preserve">                                                                                                                        </w:t>
      </w:r>
      <w:r w:rsidR="001A4F4B">
        <w:rPr>
          <w:rFonts w:ascii="Calibri" w:hAnsi="Calibri"/>
          <w:b w:val="0"/>
          <w:smallCaps/>
          <w:sz w:val="22"/>
          <w:szCs w:val="22"/>
        </w:rPr>
        <w:t>OFERTA NA:</w:t>
      </w:r>
    </w:p>
    <w:p w14:paraId="5D37D0B5" w14:textId="77777777" w:rsidR="001A4F4B" w:rsidRDefault="001A4F4B" w:rsidP="001A4F4B">
      <w:pPr>
        <w:pStyle w:val="Tekstblokowy"/>
        <w:ind w:left="0" w:right="142"/>
        <w:jc w:val="center"/>
        <w:rPr>
          <w:rFonts w:ascii="Calibri" w:hAnsi="Calibri"/>
          <w:b w:val="0"/>
          <w:smallCaps/>
          <w:sz w:val="22"/>
          <w:szCs w:val="22"/>
        </w:rPr>
      </w:pPr>
    </w:p>
    <w:p w14:paraId="414E9FB2" w14:textId="2A86A54D" w:rsidR="001A4F4B" w:rsidRPr="001A4F4B" w:rsidRDefault="001A4F4B" w:rsidP="001A4F4B">
      <w:pPr>
        <w:jc w:val="both"/>
        <w:rPr>
          <w:rFonts w:ascii="Calibri" w:hAnsi="Calibri"/>
          <w:sz w:val="22"/>
          <w:lang w:val="pl-PL"/>
        </w:rPr>
      </w:pPr>
      <w:r w:rsidRPr="001A4F4B">
        <w:rPr>
          <w:rFonts w:ascii="Calibri" w:hAnsi="Calibri" w:cs="Calibri"/>
          <w:b/>
          <w:sz w:val="22"/>
          <w:szCs w:val="20"/>
          <w:lang w:val="pl-PL"/>
        </w:rPr>
        <w:t>P</w:t>
      </w:r>
      <w:r>
        <w:rPr>
          <w:rFonts w:ascii="Calibri" w:hAnsi="Calibri" w:cs="Calibri"/>
          <w:b/>
          <w:sz w:val="22"/>
          <w:szCs w:val="20"/>
          <w:lang w:val="pl-PL"/>
        </w:rPr>
        <w:t>rzegotowanie i przeprowadzenie cyklu 5 pikników europejskich na terenie województwa kujawsko-pomorskiego.</w:t>
      </w:r>
    </w:p>
    <w:p w14:paraId="005157BE" w14:textId="77777777" w:rsidR="001A4F4B" w:rsidRPr="001A4F4B" w:rsidRDefault="001A4F4B" w:rsidP="001A4F4B">
      <w:pPr>
        <w:pStyle w:val="Akapitzlist"/>
        <w:numPr>
          <w:ilvl w:val="6"/>
          <w:numId w:val="10"/>
        </w:numPr>
        <w:tabs>
          <w:tab w:val="left" w:pos="426"/>
        </w:tabs>
        <w:spacing w:before="240" w:after="240" w:line="240" w:lineRule="auto"/>
        <w:ind w:left="0" w:firstLine="0"/>
        <w:jc w:val="both"/>
        <w:rPr>
          <w:rFonts w:ascii="Calibri" w:hAnsi="Calibri"/>
          <w:b/>
          <w:sz w:val="22"/>
          <w:lang w:val="pl-PL"/>
        </w:rPr>
      </w:pPr>
      <w:r>
        <w:rPr>
          <w:rFonts w:ascii="Calibri" w:hAnsi="Calibri"/>
          <w:sz w:val="22"/>
          <w:lang w:val="pl-PL"/>
        </w:rPr>
        <w:t>Niniejszym oferujemy realizację przedmiotu zamówienia za CENĘ OFERTOWĄ:</w:t>
      </w:r>
    </w:p>
    <w:p w14:paraId="4B9FD2F6" w14:textId="77777777" w:rsidR="001A4F4B" w:rsidRDefault="001A4F4B" w:rsidP="001A4F4B">
      <w:pPr>
        <w:pStyle w:val="Akapitzlist"/>
        <w:tabs>
          <w:tab w:val="left" w:leader="dot" w:pos="2552"/>
        </w:tabs>
        <w:spacing w:before="240" w:after="240"/>
        <w:ind w:left="0" w:right="-142"/>
        <w:jc w:val="both"/>
        <w:rPr>
          <w:rFonts w:ascii="Calibri" w:hAnsi="Calibri"/>
          <w:bCs/>
          <w:sz w:val="22"/>
          <w:lang w:val="pl-PL"/>
        </w:rPr>
      </w:pPr>
      <w:r>
        <w:rPr>
          <w:rFonts w:ascii="Calibri" w:hAnsi="Calibri"/>
          <w:b/>
          <w:bCs/>
          <w:sz w:val="22"/>
          <w:lang w:val="pl-PL"/>
        </w:rPr>
        <w:t>brutto:</w:t>
      </w:r>
      <w:r>
        <w:rPr>
          <w:rFonts w:ascii="Calibri" w:hAnsi="Calibri"/>
          <w:bCs/>
          <w:sz w:val="22"/>
          <w:lang w:val="pl-PL"/>
        </w:rPr>
        <w:t xml:space="preserve"> </w:t>
      </w:r>
      <w:r>
        <w:rPr>
          <w:rFonts w:ascii="Calibri" w:hAnsi="Calibri"/>
          <w:bCs/>
          <w:sz w:val="22"/>
          <w:lang w:val="pl-PL"/>
        </w:rPr>
        <w:tab/>
      </w:r>
      <w:r>
        <w:rPr>
          <w:rFonts w:ascii="Calibri" w:hAnsi="Calibri"/>
          <w:b/>
          <w:bCs/>
          <w:sz w:val="22"/>
          <w:lang w:val="pl-PL"/>
        </w:rPr>
        <w:t>zł</w:t>
      </w:r>
      <w:r>
        <w:rPr>
          <w:rFonts w:ascii="Calibri" w:hAnsi="Calibri"/>
          <w:bCs/>
          <w:sz w:val="22"/>
          <w:lang w:val="pl-PL"/>
        </w:rPr>
        <w:t xml:space="preserve">  </w:t>
      </w:r>
      <w:r>
        <w:rPr>
          <w:rFonts w:ascii="Calibri" w:hAnsi="Calibri"/>
          <w:bCs/>
          <w:i/>
          <w:sz w:val="22"/>
          <w:lang w:val="pl-PL"/>
        </w:rPr>
        <w:t>(słownie: ……………………………………………..………………..…………………………………….)</w:t>
      </w:r>
    </w:p>
    <w:p w14:paraId="4D6D1763" w14:textId="77777777" w:rsidR="001A4F4B" w:rsidRDefault="001A4F4B" w:rsidP="001A4F4B">
      <w:pPr>
        <w:pStyle w:val="Akapitzlist"/>
        <w:tabs>
          <w:tab w:val="left" w:leader="dot" w:pos="2552"/>
        </w:tabs>
        <w:spacing w:before="240" w:after="240"/>
        <w:ind w:left="0" w:right="-142"/>
        <w:jc w:val="both"/>
        <w:rPr>
          <w:rFonts w:ascii="Calibri" w:hAnsi="Calibri"/>
          <w:bCs/>
          <w:i/>
          <w:sz w:val="22"/>
          <w:lang w:val="pl-PL"/>
        </w:rPr>
      </w:pPr>
      <w:r>
        <w:rPr>
          <w:rFonts w:ascii="Calibri" w:hAnsi="Calibri"/>
          <w:b/>
          <w:bCs/>
          <w:sz w:val="22"/>
          <w:lang w:val="pl-PL"/>
        </w:rPr>
        <w:t>netto</w:t>
      </w:r>
      <w:r>
        <w:rPr>
          <w:rFonts w:ascii="Calibri" w:hAnsi="Calibri"/>
          <w:bCs/>
          <w:sz w:val="22"/>
          <w:lang w:val="pl-PL"/>
        </w:rPr>
        <w:t xml:space="preserve">: </w:t>
      </w:r>
      <w:r>
        <w:rPr>
          <w:rFonts w:ascii="Calibri" w:hAnsi="Calibri"/>
          <w:bCs/>
          <w:sz w:val="22"/>
          <w:lang w:val="pl-PL"/>
        </w:rPr>
        <w:tab/>
      </w:r>
      <w:r>
        <w:rPr>
          <w:rFonts w:ascii="Calibri" w:hAnsi="Calibri"/>
          <w:b/>
          <w:bCs/>
          <w:sz w:val="22"/>
          <w:lang w:val="pl-PL"/>
        </w:rPr>
        <w:t>zł</w:t>
      </w:r>
      <w:r>
        <w:rPr>
          <w:rFonts w:ascii="Calibri" w:hAnsi="Calibri"/>
          <w:bCs/>
          <w:sz w:val="22"/>
          <w:lang w:val="pl-PL"/>
        </w:rPr>
        <w:t xml:space="preserve"> </w:t>
      </w:r>
      <w:r>
        <w:rPr>
          <w:rFonts w:ascii="Calibri" w:hAnsi="Calibri"/>
          <w:bCs/>
          <w:i/>
          <w:sz w:val="22"/>
          <w:lang w:val="pl-PL"/>
        </w:rPr>
        <w:t>(słownie: ………………………………………………………………..………………..…………………..)</w:t>
      </w:r>
    </w:p>
    <w:p w14:paraId="3D492690" w14:textId="77777777" w:rsidR="0025567D" w:rsidRDefault="0025567D" w:rsidP="001A4F4B">
      <w:pPr>
        <w:pStyle w:val="Akapitzlist"/>
        <w:tabs>
          <w:tab w:val="left" w:leader="dot" w:pos="2552"/>
        </w:tabs>
        <w:spacing w:before="240" w:after="240"/>
        <w:ind w:left="0" w:right="-142"/>
        <w:jc w:val="both"/>
        <w:rPr>
          <w:rFonts w:ascii="Calibri" w:hAnsi="Calibri"/>
          <w:bCs/>
          <w:sz w:val="22"/>
          <w:lang w:val="pl-PL"/>
        </w:rPr>
      </w:pPr>
    </w:p>
    <w:p w14:paraId="0D6BF74C" w14:textId="77777777" w:rsidR="001A4F4B" w:rsidRDefault="001A4F4B" w:rsidP="001A4F4B">
      <w:pPr>
        <w:numPr>
          <w:ilvl w:val="0"/>
          <w:numId w:val="11"/>
        </w:numPr>
        <w:spacing w:before="120" w:after="0" w:line="240" w:lineRule="auto"/>
        <w:ind w:left="357" w:hanging="357"/>
        <w:jc w:val="both"/>
        <w:rPr>
          <w:rFonts w:ascii="Calibri" w:hAnsi="Calibri"/>
          <w:sz w:val="22"/>
          <w:lang w:val="pl-PL"/>
        </w:rPr>
      </w:pPr>
      <w:r>
        <w:rPr>
          <w:rFonts w:ascii="Calibri" w:hAnsi="Calibri"/>
          <w:sz w:val="22"/>
        </w:rPr>
        <w:t>Oświadczamy, że:</w:t>
      </w:r>
    </w:p>
    <w:p w14:paraId="01FAD0BE" w14:textId="77777777" w:rsidR="001A4F4B" w:rsidRPr="001A4F4B" w:rsidRDefault="001A4F4B" w:rsidP="001A4F4B">
      <w:pPr>
        <w:numPr>
          <w:ilvl w:val="1"/>
          <w:numId w:val="11"/>
        </w:numPr>
        <w:spacing w:before="120" w:after="0" w:line="240" w:lineRule="auto"/>
        <w:ind w:left="709"/>
        <w:jc w:val="both"/>
        <w:rPr>
          <w:rFonts w:ascii="Calibri" w:hAnsi="Calibri"/>
          <w:sz w:val="22"/>
          <w:lang w:val="pl-PL"/>
        </w:rPr>
      </w:pPr>
      <w:r w:rsidRPr="001A4F4B">
        <w:rPr>
          <w:rFonts w:ascii="Calibri" w:hAnsi="Calibri"/>
          <w:sz w:val="22"/>
          <w:lang w:val="pl-PL"/>
        </w:rPr>
        <w:t>Wskazana w Formularzu ofertowym cena obejmuje cały zakres przedmiotu zamówienia wskazanego przez Zamawiającego w Opisie przedmiotu zamówienia, uwzględnia wszystkie wymagane opłaty i koszty niezbędne do zrealizowania całości przedmiotu zamówienia, bez względu na okoliczność i źródło ich powstania.</w:t>
      </w:r>
    </w:p>
    <w:p w14:paraId="0E26A9FF" w14:textId="77777777" w:rsidR="001A4F4B" w:rsidRPr="001A4F4B" w:rsidRDefault="001A4F4B" w:rsidP="001A4F4B">
      <w:pPr>
        <w:numPr>
          <w:ilvl w:val="1"/>
          <w:numId w:val="11"/>
        </w:numPr>
        <w:tabs>
          <w:tab w:val="num" w:pos="709"/>
        </w:tabs>
        <w:spacing w:before="120" w:after="0" w:line="240" w:lineRule="auto"/>
        <w:ind w:left="709"/>
        <w:jc w:val="both"/>
        <w:rPr>
          <w:rFonts w:ascii="Calibri" w:hAnsi="Calibri"/>
          <w:sz w:val="22"/>
          <w:lang w:val="pl-PL"/>
        </w:rPr>
      </w:pPr>
      <w:r w:rsidRPr="001A4F4B">
        <w:rPr>
          <w:rFonts w:ascii="Calibri" w:hAnsi="Calibri"/>
          <w:sz w:val="22"/>
          <w:lang w:val="pl-PL"/>
        </w:rPr>
        <w:t xml:space="preserve">Zapoznaliśmy się z treścią </w:t>
      </w:r>
      <w:r w:rsidRPr="001A4F4B">
        <w:rPr>
          <w:rFonts w:ascii="Calibri" w:hAnsi="Calibri"/>
          <w:i/>
          <w:sz w:val="22"/>
          <w:lang w:val="pl-PL"/>
        </w:rPr>
        <w:t>Zapytania ofertowego</w:t>
      </w:r>
      <w:r w:rsidRPr="001A4F4B">
        <w:rPr>
          <w:rFonts w:ascii="Calibri" w:hAnsi="Calibri"/>
          <w:sz w:val="22"/>
          <w:lang w:val="pl-PL"/>
        </w:rPr>
        <w:t xml:space="preserve">, </w:t>
      </w:r>
      <w:r w:rsidRPr="001A4F4B">
        <w:rPr>
          <w:rFonts w:ascii="Calibri" w:hAnsi="Calibri"/>
          <w:i/>
          <w:sz w:val="22"/>
          <w:lang w:val="pl-PL"/>
        </w:rPr>
        <w:t>Opisu przedmiotu zamówienia</w:t>
      </w:r>
      <w:r w:rsidRPr="001A4F4B">
        <w:rPr>
          <w:rFonts w:ascii="Calibri" w:hAnsi="Calibri"/>
          <w:sz w:val="22"/>
          <w:lang w:val="pl-PL"/>
        </w:rPr>
        <w:t xml:space="preserve"> i nie wnosimy do nich zastrzeżeń oraz przyjmujemy warunki w nich zawarte.</w:t>
      </w:r>
    </w:p>
    <w:p w14:paraId="7C544C1D" w14:textId="77777777" w:rsidR="001A4F4B" w:rsidRDefault="001A4F4B" w:rsidP="001A4F4B">
      <w:pPr>
        <w:pStyle w:val="Stopka"/>
        <w:tabs>
          <w:tab w:val="left" w:pos="708"/>
        </w:tabs>
        <w:rPr>
          <w:rFonts w:ascii="Calibri" w:hAnsi="Calibri"/>
          <w:bCs/>
          <w:sz w:val="16"/>
          <w:szCs w:val="16"/>
          <w:lang w:val="pl-PL"/>
        </w:rPr>
      </w:pPr>
    </w:p>
    <w:p w14:paraId="48F8F962" w14:textId="77777777" w:rsidR="001A4F4B" w:rsidRDefault="001A4F4B" w:rsidP="001A4F4B">
      <w:pPr>
        <w:pStyle w:val="Stopka"/>
        <w:tabs>
          <w:tab w:val="left" w:pos="708"/>
        </w:tabs>
        <w:rPr>
          <w:rFonts w:ascii="Calibri" w:hAnsi="Calibri"/>
          <w:bCs/>
          <w:sz w:val="16"/>
          <w:szCs w:val="16"/>
          <w:lang w:val="pl-PL"/>
        </w:rPr>
      </w:pPr>
    </w:p>
    <w:p w14:paraId="12840064" w14:textId="77777777" w:rsidR="001A4F4B" w:rsidRDefault="001A4F4B" w:rsidP="001A4F4B">
      <w:pPr>
        <w:pStyle w:val="Stopka"/>
        <w:tabs>
          <w:tab w:val="left" w:pos="708"/>
        </w:tabs>
        <w:rPr>
          <w:rFonts w:ascii="Calibri" w:hAnsi="Calibri"/>
          <w:bCs/>
          <w:sz w:val="16"/>
          <w:szCs w:val="16"/>
          <w:lang w:val="pl-PL"/>
        </w:rPr>
      </w:pPr>
    </w:p>
    <w:p w14:paraId="6D0FC35C" w14:textId="77777777" w:rsidR="001A4F4B" w:rsidRDefault="001A4F4B" w:rsidP="001A4F4B">
      <w:pPr>
        <w:pStyle w:val="Stopka"/>
        <w:tabs>
          <w:tab w:val="left" w:pos="708"/>
        </w:tabs>
        <w:rPr>
          <w:rFonts w:ascii="Calibri" w:hAnsi="Calibri"/>
          <w:bCs/>
          <w:sz w:val="16"/>
          <w:szCs w:val="16"/>
          <w:lang w:val="pl-PL"/>
        </w:rPr>
      </w:pPr>
    </w:p>
    <w:p w14:paraId="10C681C2" w14:textId="77777777" w:rsidR="001A4F4B" w:rsidRDefault="001A4F4B" w:rsidP="001A4F4B">
      <w:pPr>
        <w:pStyle w:val="Stopka"/>
        <w:tabs>
          <w:tab w:val="left" w:pos="708"/>
        </w:tabs>
        <w:rPr>
          <w:rFonts w:ascii="Calibri" w:hAnsi="Calibri"/>
          <w:bCs/>
          <w:sz w:val="16"/>
          <w:szCs w:val="16"/>
          <w:lang w:val="pl-PL"/>
        </w:rPr>
      </w:pPr>
    </w:p>
    <w:p w14:paraId="2A6CA128" w14:textId="77777777" w:rsidR="001A4F4B" w:rsidRDefault="001A4F4B" w:rsidP="001A4F4B">
      <w:pPr>
        <w:pStyle w:val="Stopka"/>
        <w:tabs>
          <w:tab w:val="left" w:pos="708"/>
        </w:tabs>
        <w:rPr>
          <w:rFonts w:ascii="Calibri" w:hAnsi="Calibri"/>
          <w:bCs/>
          <w:sz w:val="16"/>
          <w:szCs w:val="16"/>
          <w:lang w:val="pl-PL"/>
        </w:rPr>
      </w:pPr>
    </w:p>
    <w:p w14:paraId="246F3F6B" w14:textId="77777777" w:rsidR="001A4F4B" w:rsidRDefault="001A4F4B" w:rsidP="001A4F4B">
      <w:pPr>
        <w:pStyle w:val="Stopka"/>
        <w:tabs>
          <w:tab w:val="left" w:pos="567"/>
          <w:tab w:val="left" w:leader="dot" w:pos="2268"/>
          <w:tab w:val="left" w:pos="4536"/>
          <w:tab w:val="left" w:leader="dot" w:pos="9639"/>
        </w:tabs>
        <w:rPr>
          <w:rFonts w:ascii="Calibri" w:hAnsi="Calibri"/>
          <w:bCs/>
          <w:sz w:val="16"/>
          <w:szCs w:val="16"/>
          <w:lang w:val="pl-PL"/>
        </w:rPr>
      </w:pPr>
      <w:r>
        <w:rPr>
          <w:rFonts w:ascii="Calibri" w:hAnsi="Calibri"/>
          <w:bCs/>
          <w:sz w:val="16"/>
          <w:szCs w:val="16"/>
          <w:lang w:val="pl-PL"/>
        </w:rPr>
        <w:tab/>
      </w:r>
      <w:r>
        <w:rPr>
          <w:rFonts w:ascii="Calibri" w:hAnsi="Calibri"/>
          <w:bCs/>
          <w:sz w:val="16"/>
          <w:szCs w:val="16"/>
          <w:lang w:val="pl-PL"/>
        </w:rPr>
        <w:tab/>
      </w:r>
      <w:r>
        <w:rPr>
          <w:rFonts w:ascii="Calibri" w:hAnsi="Calibri"/>
          <w:bCs/>
          <w:sz w:val="16"/>
          <w:szCs w:val="16"/>
          <w:lang w:val="pl-PL"/>
        </w:rPr>
        <w:tab/>
      </w:r>
      <w:r>
        <w:rPr>
          <w:rFonts w:ascii="Calibri" w:hAnsi="Calibri"/>
          <w:bCs/>
          <w:sz w:val="16"/>
          <w:szCs w:val="16"/>
          <w:lang w:val="pl-PL"/>
        </w:rPr>
        <w:tab/>
      </w:r>
    </w:p>
    <w:p w14:paraId="5AE0B513" w14:textId="77777777" w:rsidR="001A4F4B" w:rsidRDefault="001A4F4B" w:rsidP="001A4F4B">
      <w:pPr>
        <w:pStyle w:val="Stopka"/>
        <w:tabs>
          <w:tab w:val="clear" w:pos="4680"/>
          <w:tab w:val="left" w:pos="1134"/>
          <w:tab w:val="left" w:pos="4678"/>
          <w:tab w:val="left" w:leader="dot" w:pos="9639"/>
        </w:tabs>
        <w:rPr>
          <w:rFonts w:ascii="Calibri" w:hAnsi="Calibri"/>
          <w:bCs/>
          <w:i/>
          <w:sz w:val="16"/>
          <w:szCs w:val="16"/>
          <w:lang w:val="pl-PL"/>
        </w:rPr>
      </w:pPr>
      <w:r>
        <w:rPr>
          <w:rFonts w:ascii="Calibri" w:hAnsi="Calibri"/>
          <w:bCs/>
          <w:i/>
          <w:sz w:val="16"/>
          <w:szCs w:val="16"/>
          <w:lang w:val="pl-PL"/>
        </w:rPr>
        <w:tab/>
        <w:t>(data)</w:t>
      </w:r>
      <w:r>
        <w:rPr>
          <w:rFonts w:ascii="Calibri" w:hAnsi="Calibri"/>
          <w:bCs/>
          <w:i/>
          <w:sz w:val="16"/>
          <w:szCs w:val="16"/>
          <w:lang w:val="pl-PL"/>
        </w:rPr>
        <w:tab/>
        <w:t xml:space="preserve">(pieczęć i podpis osób/osoby uprawnionej do reprezentowania Wykonawcy) </w:t>
      </w:r>
    </w:p>
    <w:p w14:paraId="798F857F" w14:textId="77777777" w:rsidR="001A4F4B" w:rsidRDefault="001A4F4B" w:rsidP="001A4F4B">
      <w:pPr>
        <w:pStyle w:val="Stopka"/>
        <w:tabs>
          <w:tab w:val="center" w:pos="1701"/>
          <w:tab w:val="center" w:pos="6804"/>
        </w:tabs>
        <w:rPr>
          <w:rFonts w:ascii="Calibri" w:hAnsi="Calibri"/>
          <w:bCs/>
          <w:sz w:val="16"/>
          <w:szCs w:val="16"/>
          <w:lang w:val="pl-PL"/>
        </w:rPr>
      </w:pPr>
    </w:p>
    <w:p w14:paraId="68E16A6A" w14:textId="77777777" w:rsidR="001A4F4B" w:rsidRDefault="001A4F4B">
      <w:pPr>
        <w:spacing w:after="60"/>
        <w:rPr>
          <w:lang w:val="pl-PL"/>
        </w:rPr>
      </w:pPr>
    </w:p>
    <w:p w14:paraId="1406BE9E" w14:textId="77777777" w:rsidR="001A4F4B" w:rsidRPr="00B6616A" w:rsidRDefault="001A4F4B">
      <w:pPr>
        <w:spacing w:after="60"/>
        <w:rPr>
          <w:lang w:val="pl-PL"/>
        </w:rPr>
      </w:pPr>
    </w:p>
    <w:sectPr w:rsidR="001A4F4B" w:rsidRPr="00B6616A" w:rsidSect="0025567D">
      <w:headerReference w:type="default" r:id="rId8"/>
      <w:pgSz w:w="12240" w:h="15840"/>
      <w:pgMar w:top="1134" w:right="1247" w:bottom="1134" w:left="124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9FC61" w14:textId="77777777" w:rsidR="00F344A5" w:rsidRDefault="00F344A5" w:rsidP="00B6616A">
      <w:pPr>
        <w:spacing w:after="0" w:line="240" w:lineRule="auto"/>
      </w:pPr>
      <w:r>
        <w:separator/>
      </w:r>
    </w:p>
  </w:endnote>
  <w:endnote w:type="continuationSeparator" w:id="0">
    <w:p w14:paraId="2E94DAC6" w14:textId="77777777" w:rsidR="00F344A5" w:rsidRDefault="00F344A5" w:rsidP="00B661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8A3C96" w14:textId="77777777" w:rsidR="00F344A5" w:rsidRDefault="00F344A5" w:rsidP="00B6616A">
      <w:pPr>
        <w:spacing w:after="0" w:line="240" w:lineRule="auto"/>
      </w:pPr>
      <w:r>
        <w:separator/>
      </w:r>
    </w:p>
  </w:footnote>
  <w:footnote w:type="continuationSeparator" w:id="0">
    <w:p w14:paraId="3683DFCF" w14:textId="77777777" w:rsidR="00F344A5" w:rsidRDefault="00F344A5" w:rsidP="00B661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4A6D6" w14:textId="4D22969A" w:rsidR="00B6616A" w:rsidRDefault="00B6616A">
    <w:pPr>
      <w:pStyle w:val="Nagwek"/>
    </w:pPr>
    <w:r>
      <w:rPr>
        <w:noProof/>
      </w:rPr>
      <w:drawing>
        <wp:inline distT="0" distB="0" distL="0" distR="0" wp14:anchorId="42F86BB6" wp14:editId="4F48EFD2">
          <wp:extent cx="5761355" cy="536575"/>
          <wp:effectExtent l="0" t="0" r="0" b="0"/>
          <wp:docPr id="2695616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39047D4"/>
    <w:multiLevelType w:val="hybridMultilevel"/>
    <w:tmpl w:val="442838E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7A2776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1662976"/>
    <w:multiLevelType w:val="hybridMultilevel"/>
    <w:tmpl w:val="4C48B990"/>
    <w:lvl w:ilvl="0" w:tplc="3B4C337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6E5639A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5590763">
    <w:abstractNumId w:val="8"/>
  </w:num>
  <w:num w:numId="2" w16cid:durableId="1581020427">
    <w:abstractNumId w:val="6"/>
  </w:num>
  <w:num w:numId="3" w16cid:durableId="1341740211">
    <w:abstractNumId w:val="5"/>
  </w:num>
  <w:num w:numId="4" w16cid:durableId="341901501">
    <w:abstractNumId w:val="4"/>
  </w:num>
  <w:num w:numId="5" w16cid:durableId="931622208">
    <w:abstractNumId w:val="7"/>
  </w:num>
  <w:num w:numId="6" w16cid:durableId="1624732078">
    <w:abstractNumId w:val="3"/>
  </w:num>
  <w:num w:numId="7" w16cid:durableId="509217700">
    <w:abstractNumId w:val="2"/>
  </w:num>
  <w:num w:numId="8" w16cid:durableId="1803839456">
    <w:abstractNumId w:val="1"/>
  </w:num>
  <w:num w:numId="9" w16cid:durableId="277570033">
    <w:abstractNumId w:val="0"/>
  </w:num>
  <w:num w:numId="10" w16cid:durableId="44447185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93829968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A4F4B"/>
    <w:rsid w:val="0025567D"/>
    <w:rsid w:val="00272B64"/>
    <w:rsid w:val="0029639D"/>
    <w:rsid w:val="00326F90"/>
    <w:rsid w:val="00342E34"/>
    <w:rsid w:val="00355615"/>
    <w:rsid w:val="004F2D0F"/>
    <w:rsid w:val="00633F74"/>
    <w:rsid w:val="006E53F5"/>
    <w:rsid w:val="007D41F5"/>
    <w:rsid w:val="00813B34"/>
    <w:rsid w:val="009C5D26"/>
    <w:rsid w:val="00AA1D8D"/>
    <w:rsid w:val="00B47730"/>
    <w:rsid w:val="00B6616A"/>
    <w:rsid w:val="00CB0664"/>
    <w:rsid w:val="00CB1EB9"/>
    <w:rsid w:val="00D639D0"/>
    <w:rsid w:val="00D81735"/>
    <w:rsid w:val="00F344A5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C5E302"/>
  <w14:defaultImageDpi w14:val="300"/>
  <w15:docId w15:val="{34B28A76-7A37-4E32-94F3-C1AA5CD0B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rFonts w:ascii="Arial" w:hAnsi="Arial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link w:val="AkapitzlistZnak"/>
    <w:uiPriority w:val="99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ekstblokowy">
    <w:name w:val="Block Text"/>
    <w:basedOn w:val="Normalny"/>
    <w:semiHidden/>
    <w:unhideWhenUsed/>
    <w:rsid w:val="001A4F4B"/>
    <w:pPr>
      <w:shd w:val="clear" w:color="auto" w:fill="FFFFFF"/>
      <w:spacing w:after="0" w:line="240" w:lineRule="auto"/>
      <w:ind w:left="142" w:right="139"/>
      <w:jc w:val="both"/>
    </w:pPr>
    <w:rPr>
      <w:rFonts w:ascii="Times New Roman" w:eastAsia="Times New Roman" w:hAnsi="Times New Roman" w:cs="Times New Roman"/>
      <w:b/>
      <w:sz w:val="28"/>
      <w:szCs w:val="20"/>
      <w:lang w:val="pl-PL" w:eastAsia="pl-PL"/>
    </w:rPr>
  </w:style>
  <w:style w:type="character" w:customStyle="1" w:styleId="AkapitzlistZnak">
    <w:name w:val="Akapit z listą Znak"/>
    <w:link w:val="Akapitzlist"/>
    <w:uiPriority w:val="99"/>
    <w:locked/>
    <w:rsid w:val="001A4F4B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161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Emilia Przekwas</cp:lastModifiedBy>
  <cp:revision>7</cp:revision>
  <dcterms:created xsi:type="dcterms:W3CDTF">2026-03-18T11:25:00Z</dcterms:created>
  <dcterms:modified xsi:type="dcterms:W3CDTF">2026-03-23T08:23:00Z</dcterms:modified>
  <cp:category/>
</cp:coreProperties>
</file>